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E87A6" w14:textId="79790CA2" w:rsidR="00DA509A" w:rsidRPr="00241279" w:rsidRDefault="0056694D" w:rsidP="00241279">
      <w:pPr>
        <w:pStyle w:val="Bezodstpw"/>
        <w:spacing w:line="276" w:lineRule="auto"/>
        <w:jc w:val="right"/>
        <w:rPr>
          <w:b/>
          <w:sz w:val="22"/>
          <w:szCs w:val="22"/>
        </w:rPr>
      </w:pPr>
      <w:r w:rsidRPr="00241279">
        <w:rPr>
          <w:sz w:val="22"/>
          <w:szCs w:val="22"/>
        </w:rPr>
        <w:t xml:space="preserve">Załącznik nr </w:t>
      </w:r>
      <w:r w:rsidR="00EA0AC9" w:rsidRPr="00241279">
        <w:rPr>
          <w:sz w:val="22"/>
          <w:szCs w:val="22"/>
        </w:rPr>
        <w:t>7</w:t>
      </w:r>
      <w:r w:rsidR="003E08F8" w:rsidRPr="00241279">
        <w:rPr>
          <w:sz w:val="22"/>
          <w:szCs w:val="22"/>
        </w:rPr>
        <w:t xml:space="preserve"> do SWZ</w:t>
      </w:r>
    </w:p>
    <w:p w14:paraId="0763C36A" w14:textId="77777777" w:rsidR="00241279" w:rsidRPr="00241279" w:rsidRDefault="00241279" w:rsidP="00241279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241279">
        <w:rPr>
          <w:rFonts w:eastAsia="Calibri"/>
          <w:sz w:val="22"/>
          <w:szCs w:val="22"/>
          <w:lang w:eastAsia="en-US"/>
        </w:rPr>
        <w:t>Wykonawca:</w:t>
      </w:r>
    </w:p>
    <w:p w14:paraId="194C7980" w14:textId="77777777" w:rsidR="00241279" w:rsidRPr="00241279" w:rsidRDefault="00241279" w:rsidP="00241279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bookmarkStart w:id="0" w:name="_Hlk225768915"/>
      <w:r w:rsidRPr="00241279">
        <w:rPr>
          <w:rFonts w:eastAsia="Calibri"/>
          <w:sz w:val="22"/>
          <w:szCs w:val="22"/>
          <w:lang w:eastAsia="en-US"/>
        </w:rPr>
        <w:t>…………..…………………………………………….……</w:t>
      </w:r>
      <w:bookmarkEnd w:id="0"/>
    </w:p>
    <w:p w14:paraId="25DDDBA0" w14:textId="77777777" w:rsidR="00241279" w:rsidRPr="00241279" w:rsidRDefault="00241279" w:rsidP="00241279">
      <w:pPr>
        <w:spacing w:line="276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241279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41279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241279">
        <w:rPr>
          <w:rFonts w:eastAsia="Calibri"/>
          <w:i/>
          <w:sz w:val="16"/>
          <w:szCs w:val="16"/>
          <w:lang w:eastAsia="en-US"/>
        </w:rPr>
        <w:t>)</w:t>
      </w:r>
    </w:p>
    <w:p w14:paraId="791937B9" w14:textId="77777777" w:rsidR="009176B3" w:rsidRPr="00241279" w:rsidRDefault="009176B3" w:rsidP="00241279">
      <w:pPr>
        <w:pStyle w:val="Bezodstpw"/>
        <w:spacing w:line="276" w:lineRule="auto"/>
        <w:jc w:val="both"/>
        <w:rPr>
          <w:b/>
          <w:sz w:val="22"/>
          <w:szCs w:val="22"/>
        </w:rPr>
      </w:pPr>
    </w:p>
    <w:p w14:paraId="0A4A530D" w14:textId="7A77D803" w:rsidR="0032655D" w:rsidRPr="00241279" w:rsidRDefault="0032655D" w:rsidP="00241279">
      <w:pPr>
        <w:pStyle w:val="Bezodstpw"/>
        <w:shd w:val="clear" w:color="auto" w:fill="C5E0B3" w:themeFill="accent6" w:themeFillTint="66"/>
        <w:spacing w:line="276" w:lineRule="auto"/>
        <w:jc w:val="center"/>
        <w:rPr>
          <w:b/>
          <w:sz w:val="22"/>
          <w:szCs w:val="22"/>
        </w:rPr>
      </w:pPr>
      <w:r w:rsidRPr="00241279">
        <w:rPr>
          <w:b/>
          <w:sz w:val="22"/>
          <w:szCs w:val="22"/>
          <w:shd w:val="clear" w:color="auto" w:fill="C5E0B3" w:themeFill="accent6" w:themeFillTint="66"/>
        </w:rPr>
        <w:t>WYKAZ OSÓB</w:t>
      </w:r>
      <w:r w:rsidR="00160789" w:rsidRPr="00241279">
        <w:rPr>
          <w:b/>
          <w:sz w:val="22"/>
          <w:szCs w:val="22"/>
          <w:shd w:val="clear" w:color="auto" w:fill="C5E0B3" w:themeFill="accent6" w:themeFillTint="66"/>
        </w:rPr>
        <w:t xml:space="preserve"> DO PUNKTACJI</w:t>
      </w:r>
    </w:p>
    <w:p w14:paraId="3DAE2B41" w14:textId="77777777" w:rsidR="00241279" w:rsidRDefault="00241279" w:rsidP="00241279">
      <w:pPr>
        <w:pStyle w:val="Bezodstpw"/>
        <w:spacing w:line="276" w:lineRule="auto"/>
        <w:jc w:val="center"/>
        <w:rPr>
          <w:sz w:val="22"/>
          <w:szCs w:val="22"/>
        </w:rPr>
      </w:pPr>
    </w:p>
    <w:p w14:paraId="6060CBD9" w14:textId="56A2C6B6" w:rsidR="002A5798" w:rsidRPr="00241279" w:rsidRDefault="0032655D" w:rsidP="00241279">
      <w:pPr>
        <w:pStyle w:val="Bezodstpw"/>
        <w:spacing w:line="276" w:lineRule="auto"/>
        <w:jc w:val="center"/>
        <w:rPr>
          <w:b/>
          <w:bCs/>
          <w:sz w:val="22"/>
          <w:szCs w:val="22"/>
          <w:lang w:eastAsia="x-none"/>
        </w:rPr>
      </w:pPr>
      <w:r w:rsidRPr="00241279">
        <w:rPr>
          <w:sz w:val="22"/>
          <w:szCs w:val="22"/>
        </w:rPr>
        <w:t>Składany do zadania</w:t>
      </w:r>
    </w:p>
    <w:p w14:paraId="5AE3F3B6" w14:textId="62DDC092" w:rsidR="00A40A01" w:rsidRPr="00241279" w:rsidRDefault="00006CBD" w:rsidP="00241279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  <w:r w:rsidRPr="00241279">
        <w:rPr>
          <w:b/>
          <w:sz w:val="22"/>
          <w:szCs w:val="22"/>
        </w:rPr>
        <w:t>„Przeprowadzenie działań edukacyjnych w ramach projektu pn. „Mazowsze bez smogu””</w:t>
      </w: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2126"/>
        <w:gridCol w:w="6662"/>
        <w:gridCol w:w="2555"/>
      </w:tblGrid>
      <w:tr w:rsidR="00532237" w:rsidRPr="00241279" w14:paraId="57245AC3" w14:textId="77777777" w:rsidTr="00F00E2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241279" w:rsidRDefault="00532237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41279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241279" w:rsidRDefault="00596A06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41279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241279" w:rsidRDefault="00532237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41279">
              <w:rPr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241279" w:rsidRDefault="00532237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F4A2E2D" w14:textId="00302C3E" w:rsidR="0022074F" w:rsidRPr="00241279" w:rsidRDefault="009C142F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41279">
              <w:rPr>
                <w:b/>
                <w:bCs/>
                <w:sz w:val="18"/>
                <w:szCs w:val="18"/>
              </w:rPr>
              <w:t>Doświadczenie</w:t>
            </w:r>
            <w:r w:rsidR="00532237" w:rsidRPr="00241279">
              <w:rPr>
                <w:b/>
                <w:bCs/>
                <w:sz w:val="18"/>
                <w:szCs w:val="18"/>
              </w:rPr>
              <w:t xml:space="preserve"> zawodowe</w:t>
            </w:r>
          </w:p>
          <w:p w14:paraId="1BDA4892" w14:textId="0E0A61C5" w:rsidR="00532237" w:rsidRPr="00241279" w:rsidRDefault="00532237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241279" w:rsidRDefault="00532237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41279">
              <w:rPr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711915" w:rsidRPr="00241279" w14:paraId="212BBCC3" w14:textId="77777777" w:rsidTr="00F00E2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DEEC2C" w14:textId="77777777" w:rsidR="00711915" w:rsidRPr="00241279" w:rsidRDefault="00711915" w:rsidP="00241279">
            <w:pPr>
              <w:pStyle w:val="Bezodstpw"/>
              <w:spacing w:line="276" w:lineRule="auto"/>
              <w:jc w:val="both"/>
              <w:rPr>
                <w:spacing w:val="4"/>
                <w:sz w:val="22"/>
                <w:szCs w:val="22"/>
              </w:rPr>
            </w:pPr>
            <w:r w:rsidRPr="00241279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170270" w14:textId="090E5F27" w:rsidR="00711915" w:rsidRPr="00241279" w:rsidRDefault="00241279" w:rsidP="00241279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BC57434" w14:textId="27AB81EC" w:rsidR="00711915" w:rsidRPr="00241279" w:rsidRDefault="00B96CB6" w:rsidP="00241279">
            <w:pPr>
              <w:pStyle w:val="Bezodstpw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Osoba prowadząca działania edukacyjne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EB8ECEF" w14:textId="3DC313D5" w:rsidR="004E74D3" w:rsidRPr="00241279" w:rsidRDefault="00711915" w:rsidP="00576A29">
            <w:pPr>
              <w:pStyle w:val="Bezodstpw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 xml:space="preserve">Osoba która posiada </w:t>
            </w:r>
            <w:r w:rsidRPr="00241279">
              <w:rPr>
                <w:b/>
                <w:bCs/>
                <w:sz w:val="20"/>
                <w:szCs w:val="20"/>
              </w:rPr>
              <w:t>…………………</w:t>
            </w:r>
            <w:r w:rsidRPr="00241279">
              <w:rPr>
                <w:sz w:val="20"/>
                <w:szCs w:val="20"/>
              </w:rPr>
              <w:t xml:space="preserve"> (należy wskazać ilość) letn</w:t>
            </w:r>
            <w:r w:rsidR="00F279F8" w:rsidRPr="00241279">
              <w:rPr>
                <w:sz w:val="20"/>
                <w:szCs w:val="20"/>
              </w:rPr>
              <w:t>ie doświadczenie zawodowe</w:t>
            </w:r>
            <w:r w:rsidR="004E74D3" w:rsidRPr="00241279">
              <w:rPr>
                <w:sz w:val="20"/>
                <w:szCs w:val="20"/>
              </w:rPr>
              <w:t xml:space="preserve"> w zakresie co najmniej jednego z poniższych obszarów:</w:t>
            </w:r>
          </w:p>
          <w:p w14:paraId="129F7D2C" w14:textId="77777777" w:rsidR="00241279" w:rsidRPr="00241279" w:rsidRDefault="004E74D3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jakości powietrza, smogu i jego wpływu na zdrowie i środowisko,</w:t>
            </w:r>
          </w:p>
          <w:p w14:paraId="5ED800FA" w14:textId="77777777" w:rsidR="00241279" w:rsidRPr="00241279" w:rsidRDefault="004E74D3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efektywności energetycznej budynków lub wymiany źródeł ciepła,</w:t>
            </w:r>
          </w:p>
          <w:p w14:paraId="63CDF45E" w14:textId="77777777" w:rsidR="00241279" w:rsidRPr="00241279" w:rsidRDefault="004E74D3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programów dotacyjnych związanych z poprawą jakości powietrza (np. „Czyste Powietrze”),</w:t>
            </w:r>
          </w:p>
          <w:p w14:paraId="03237AF0" w14:textId="77777777" w:rsidR="00241279" w:rsidRPr="00241279" w:rsidRDefault="004E74D3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adaptacji do zmian klimatu oraz roli zieleni w poprawie jakości powietrza,</w:t>
            </w:r>
          </w:p>
          <w:p w14:paraId="2705E193" w14:textId="77777777" w:rsidR="00241279" w:rsidRPr="00241279" w:rsidRDefault="004E74D3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edukacji ekologicznej kierowanej do mieszkańców, uczniów, seniorów lub lokalnych liderów</w:t>
            </w:r>
            <w:r w:rsidR="00917339" w:rsidRPr="00241279">
              <w:rPr>
                <w:b/>
                <w:bCs/>
                <w:sz w:val="20"/>
                <w:szCs w:val="20"/>
              </w:rPr>
              <w:t>,</w:t>
            </w:r>
          </w:p>
          <w:p w14:paraId="3820AA5C" w14:textId="6FB5A849" w:rsidR="00917339" w:rsidRPr="00241279" w:rsidRDefault="00917339" w:rsidP="00576A29">
            <w:pPr>
              <w:pStyle w:val="Bezodstpw"/>
              <w:numPr>
                <w:ilvl w:val="0"/>
                <w:numId w:val="12"/>
              </w:numPr>
              <w:ind w:left="566"/>
              <w:jc w:val="both"/>
              <w:rPr>
                <w:b/>
                <w:bCs/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odnawialnych źródeł energii.</w:t>
            </w:r>
          </w:p>
          <w:p w14:paraId="5BDDA737" w14:textId="77777777" w:rsidR="004E74D3" w:rsidRPr="00241279" w:rsidRDefault="004E74D3" w:rsidP="00576A29">
            <w:pPr>
              <w:pStyle w:val="Bezodstpw"/>
              <w:jc w:val="both"/>
              <w:rPr>
                <w:sz w:val="20"/>
                <w:szCs w:val="20"/>
              </w:rPr>
            </w:pPr>
          </w:p>
          <w:p w14:paraId="629D656C" w14:textId="5A96879E" w:rsidR="004E74D3" w:rsidRPr="00241279" w:rsidRDefault="004E74D3" w:rsidP="00576A29">
            <w:pPr>
              <w:pStyle w:val="Bezodstpw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Do zaliczenia doświadczenia uznaje się wyłącznie realizację usług polegających na prowadzeniu:</w:t>
            </w:r>
          </w:p>
          <w:p w14:paraId="00372AF3" w14:textId="77777777" w:rsidR="00241279" w:rsidRDefault="004E74D3" w:rsidP="00576A29">
            <w:pPr>
              <w:pStyle w:val="Bezodstpw"/>
              <w:numPr>
                <w:ilvl w:val="0"/>
                <w:numId w:val="13"/>
              </w:numPr>
              <w:ind w:left="56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warsztatów,</w:t>
            </w:r>
          </w:p>
          <w:p w14:paraId="6E64C649" w14:textId="77777777" w:rsidR="00241279" w:rsidRDefault="004E74D3" w:rsidP="00576A29">
            <w:pPr>
              <w:pStyle w:val="Bezodstpw"/>
              <w:numPr>
                <w:ilvl w:val="0"/>
                <w:numId w:val="13"/>
              </w:numPr>
              <w:ind w:left="56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wykładów,</w:t>
            </w:r>
          </w:p>
          <w:p w14:paraId="5BF6C781" w14:textId="77777777" w:rsidR="00241279" w:rsidRDefault="004E74D3" w:rsidP="00576A29">
            <w:pPr>
              <w:pStyle w:val="Bezodstpw"/>
              <w:numPr>
                <w:ilvl w:val="0"/>
                <w:numId w:val="13"/>
              </w:numPr>
              <w:ind w:left="56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prelekcji,</w:t>
            </w:r>
          </w:p>
          <w:p w14:paraId="42103816" w14:textId="77777777" w:rsidR="00241279" w:rsidRDefault="004E74D3" w:rsidP="00576A29">
            <w:pPr>
              <w:pStyle w:val="Bezodstpw"/>
              <w:numPr>
                <w:ilvl w:val="0"/>
                <w:numId w:val="13"/>
              </w:numPr>
              <w:ind w:left="56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akcji edukacyjnych,</w:t>
            </w:r>
          </w:p>
          <w:p w14:paraId="07C8F12B" w14:textId="77777777" w:rsidR="00241279" w:rsidRDefault="004E74D3" w:rsidP="00576A29">
            <w:pPr>
              <w:pStyle w:val="Bezodstpw"/>
              <w:numPr>
                <w:ilvl w:val="0"/>
                <w:numId w:val="13"/>
              </w:numPr>
              <w:ind w:left="56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działań informacyjno-edukacyjnych</w:t>
            </w:r>
          </w:p>
          <w:p w14:paraId="7AAF9138" w14:textId="77777777" w:rsidR="00241279" w:rsidRDefault="004E74D3" w:rsidP="00576A29">
            <w:pPr>
              <w:pStyle w:val="Bezodstpw"/>
              <w:ind w:left="206"/>
              <w:jc w:val="both"/>
              <w:rPr>
                <w:sz w:val="20"/>
                <w:szCs w:val="20"/>
              </w:rPr>
            </w:pPr>
            <w:r w:rsidRPr="00241279">
              <w:rPr>
                <w:sz w:val="20"/>
                <w:szCs w:val="20"/>
              </w:rPr>
              <w:t>w co najmniej jednym z ww. zakresów.</w:t>
            </w:r>
          </w:p>
          <w:p w14:paraId="73C07343" w14:textId="33B98D37" w:rsidR="00711915" w:rsidRPr="00241279" w:rsidRDefault="00711915" w:rsidP="00576A29">
            <w:pPr>
              <w:pStyle w:val="Bezodstpw"/>
              <w:ind w:left="206"/>
              <w:jc w:val="both"/>
              <w:rPr>
                <w:sz w:val="20"/>
                <w:szCs w:val="20"/>
              </w:rPr>
            </w:pPr>
            <w:r w:rsidRPr="00241279">
              <w:rPr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</w:t>
            </w:r>
            <w:r w:rsidR="002C7778" w:rsidRPr="00241279">
              <w:rPr>
                <w:sz w:val="20"/>
                <w:szCs w:val="20"/>
                <w:lang w:eastAsia="en-US"/>
                <w14:ligatures w14:val="standardContextual"/>
              </w:rPr>
              <w:t xml:space="preserve">w przypadku braku wskazania przyjmuje </w:t>
            </w:r>
            <w:r w:rsidR="00E1773C" w:rsidRPr="00241279">
              <w:rPr>
                <w:sz w:val="20"/>
                <w:szCs w:val="20"/>
                <w:lang w:eastAsia="en-US"/>
                <w14:ligatures w14:val="standardContextual"/>
              </w:rPr>
              <w:t>brak doświadczenia</w:t>
            </w:r>
            <w:r w:rsidRPr="00241279">
              <w:rPr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)</w:t>
            </w:r>
            <w:r w:rsidRPr="00241279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12CC13" w14:textId="77777777" w:rsidR="00711915" w:rsidRPr="00241279" w:rsidRDefault="00711915" w:rsidP="00241279">
            <w:pPr>
              <w:pStyle w:val="Bezodstpw"/>
              <w:spacing w:line="276" w:lineRule="auto"/>
              <w:jc w:val="center"/>
              <w:rPr>
                <w:sz w:val="20"/>
                <w:szCs w:val="20"/>
              </w:rPr>
            </w:pPr>
            <w:r w:rsidRPr="00241279">
              <w:rPr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788F8212" w14:textId="77777777" w:rsidR="00EF4847" w:rsidRPr="00241279" w:rsidRDefault="00EF4847" w:rsidP="00241279">
      <w:pPr>
        <w:pStyle w:val="Bezodstpw"/>
        <w:spacing w:line="276" w:lineRule="auto"/>
        <w:jc w:val="both"/>
        <w:rPr>
          <w:sz w:val="22"/>
          <w:szCs w:val="22"/>
        </w:rPr>
      </w:pPr>
    </w:p>
    <w:p w14:paraId="78CBC9A7" w14:textId="77777777" w:rsidR="00241279" w:rsidRPr="00241279" w:rsidRDefault="00241279" w:rsidP="00241279">
      <w:pPr>
        <w:pStyle w:val="Bezodstpw"/>
        <w:spacing w:line="276" w:lineRule="auto"/>
        <w:jc w:val="right"/>
        <w:rPr>
          <w:sz w:val="22"/>
          <w:szCs w:val="22"/>
        </w:rPr>
      </w:pPr>
      <w:r w:rsidRPr="00241279">
        <w:rPr>
          <w:sz w:val="22"/>
          <w:szCs w:val="22"/>
        </w:rPr>
        <w:t xml:space="preserve">…………….……. </w:t>
      </w:r>
      <w:r w:rsidRPr="00241279">
        <w:rPr>
          <w:sz w:val="16"/>
          <w:szCs w:val="16"/>
        </w:rPr>
        <w:t>(miejscowość)</w:t>
      </w:r>
      <w:r w:rsidRPr="00241279">
        <w:rPr>
          <w:sz w:val="22"/>
          <w:szCs w:val="22"/>
        </w:rPr>
        <w:t>, dnia ………….……. r.</w:t>
      </w:r>
    </w:p>
    <w:p w14:paraId="356FE75F" w14:textId="66B949EA" w:rsidR="00461FBB" w:rsidRPr="00241279" w:rsidRDefault="0032655D" w:rsidP="00241279">
      <w:pPr>
        <w:pStyle w:val="Bezodstpw"/>
        <w:spacing w:line="276" w:lineRule="auto"/>
        <w:jc w:val="both"/>
        <w:rPr>
          <w:sz w:val="22"/>
          <w:szCs w:val="22"/>
        </w:rPr>
      </w:pPr>
      <w:r w:rsidRPr="00241279">
        <w:rPr>
          <w:sz w:val="22"/>
          <w:szCs w:val="22"/>
        </w:rPr>
        <w:t>* niepotrzebne skreślić (jeżeli wykonawca pozostaje w stosunku umowy cywilno</w:t>
      </w:r>
      <w:r w:rsidR="00EF4847" w:rsidRPr="00241279">
        <w:rPr>
          <w:sz w:val="22"/>
          <w:szCs w:val="22"/>
        </w:rPr>
        <w:t>-</w:t>
      </w:r>
      <w:r w:rsidRPr="00241279">
        <w:rPr>
          <w:sz w:val="22"/>
          <w:szCs w:val="22"/>
        </w:rPr>
        <w:t xml:space="preserve">prawnej pozostawiamy </w:t>
      </w:r>
      <w:r w:rsidRPr="00241279">
        <w:rPr>
          <w:b/>
          <w:bCs/>
          <w:sz w:val="22"/>
          <w:szCs w:val="22"/>
        </w:rPr>
        <w:t>własne</w:t>
      </w:r>
      <w:r w:rsidRPr="00241279">
        <w:rPr>
          <w:sz w:val="22"/>
          <w:szCs w:val="22"/>
        </w:rPr>
        <w:t>)</w:t>
      </w:r>
    </w:p>
    <w:sectPr w:rsidR="00461FBB" w:rsidRPr="00241279" w:rsidSect="00590E3A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A4339" w14:textId="77777777" w:rsidR="007673B6" w:rsidRDefault="007673B6">
      <w:r>
        <w:separator/>
      </w:r>
    </w:p>
  </w:endnote>
  <w:endnote w:type="continuationSeparator" w:id="0">
    <w:p w14:paraId="5B6B33B7" w14:textId="77777777" w:rsidR="007673B6" w:rsidRDefault="0076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5DD5F" w14:textId="77777777" w:rsidR="0050164D" w:rsidRDefault="0050164D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  <w:bookmarkStart w:id="3" w:name="_Hlk67762522"/>
  </w:p>
  <w:p w14:paraId="71E7D049" w14:textId="2380F71F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4" w:name="_Hlk67762173"/>
    <w:r w:rsidRPr="00F720C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5" w:name="_Hlk67762143"/>
    <w:r w:rsidRPr="00F720C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  <w:bookmarkEnd w:id="4"/>
    <w:bookmarkEnd w:id="5"/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3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3DF98" w14:textId="77777777" w:rsidR="00711915" w:rsidRPr="00D3333A" w:rsidRDefault="00711915" w:rsidP="00711915">
    <w:pPr>
      <w:pStyle w:val="Stopka"/>
      <w:jc w:val="both"/>
      <w:rPr>
        <w:rFonts w:ascii="Calibri" w:eastAsia="Microsoft Tai Le" w:hAnsi="Calibri" w:cs="Calibri"/>
        <w:sz w:val="18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0AD70335" w14:textId="77777777" w:rsidR="00711915" w:rsidRDefault="00711915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  <w:lang w:val="x-none"/>
      </w:rPr>
    </w:pPr>
  </w:p>
  <w:p w14:paraId="306A2FD5" w14:textId="4772669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93F65" w14:textId="77777777" w:rsidR="007673B6" w:rsidRDefault="007673B6">
      <w:r>
        <w:separator/>
      </w:r>
    </w:p>
  </w:footnote>
  <w:footnote w:type="continuationSeparator" w:id="0">
    <w:p w14:paraId="31558D4A" w14:textId="77777777" w:rsidR="007673B6" w:rsidRDefault="0076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20170" w14:textId="77777777" w:rsidR="005D435A" w:rsidRPr="006302FC" w:rsidRDefault="005D435A" w:rsidP="005D435A">
    <w:pPr>
      <w:pStyle w:val="Tekstpodstawowy"/>
      <w:spacing w:line="14" w:lineRule="auto"/>
      <w:jc w:val="left"/>
    </w:pPr>
    <w:bookmarkStart w:id="1" w:name="_Hlk196476193"/>
    <w:bookmarkStart w:id="2" w:name="_Hlk196476194"/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4EDDA2A" wp14:editId="13D77D17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9253838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A9564" w14:textId="77777777" w:rsidR="005D435A" w:rsidRDefault="005D435A" w:rsidP="005D435A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DDA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5ADA9564" w14:textId="77777777" w:rsidR="005D435A" w:rsidRDefault="005D435A" w:rsidP="005D435A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  <w:p w14:paraId="781DE393" w14:textId="77777777" w:rsidR="005D435A" w:rsidRPr="00093D34" w:rsidRDefault="005D435A" w:rsidP="005D435A">
    <w:pPr>
      <w:pStyle w:val="Nagwek"/>
      <w:jc w:val="center"/>
    </w:pPr>
    <w:r>
      <w:rPr>
        <w:noProof/>
      </w:rPr>
      <w:drawing>
        <wp:inline distT="0" distB="0" distL="0" distR="0" wp14:anchorId="4CE68A2F" wp14:editId="09377D33">
          <wp:extent cx="5771515" cy="523875"/>
          <wp:effectExtent l="0" t="0" r="635" b="9525"/>
          <wp:docPr id="219728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298FBA" w14:textId="1CB25D4E" w:rsidR="005D435A" w:rsidRPr="000D064C" w:rsidRDefault="005D435A" w:rsidP="005D435A">
    <w:pPr>
      <w:pStyle w:val="Nagwek"/>
      <w:rPr>
        <w:rFonts w:ascii="Calibri" w:hAnsi="Calibri" w:cs="Calibri"/>
        <w:sz w:val="20"/>
        <w:szCs w:val="20"/>
      </w:rPr>
    </w:pPr>
    <w:r w:rsidRPr="000D064C">
      <w:rPr>
        <w:rFonts w:ascii="Calibri" w:hAnsi="Calibri" w:cs="Calibri"/>
        <w:sz w:val="20"/>
        <w:szCs w:val="20"/>
      </w:rPr>
      <w:t xml:space="preserve">Nr referencyjny: </w:t>
    </w:r>
    <w:r w:rsidRPr="0068011E">
      <w:rPr>
        <w:rFonts w:ascii="Calibri" w:hAnsi="Calibri" w:cs="Calibri"/>
        <w:sz w:val="20"/>
        <w:szCs w:val="20"/>
      </w:rPr>
      <w:t>KIR.271.1.2.202</w:t>
    </w:r>
    <w:r w:rsidR="00F6632C">
      <w:rPr>
        <w:rFonts w:ascii="Calibri" w:hAnsi="Calibri" w:cs="Calibri"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3D100" w14:textId="77777777" w:rsidR="00711915" w:rsidRDefault="00711915" w:rsidP="0071191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035F07E3" wp14:editId="6FBE3BF8">
          <wp:extent cx="6118860" cy="518160"/>
          <wp:effectExtent l="0" t="0" r="0" b="0"/>
          <wp:docPr id="15160588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58B59" w14:textId="77777777" w:rsidR="00711915" w:rsidRPr="007850ED" w:rsidRDefault="00711915" w:rsidP="0071191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03AF9E78" w14:textId="77777777" w:rsidR="00711915" w:rsidRPr="006302FC" w:rsidRDefault="00711915" w:rsidP="00711915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00F953F" wp14:editId="20DD9158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269900" w14:textId="77777777" w:rsidR="00711915" w:rsidRDefault="00711915" w:rsidP="0071191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F953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C269900" w14:textId="77777777" w:rsidR="00711915" w:rsidRDefault="00711915" w:rsidP="0071191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65C5DF" w14:textId="65AB4F80" w:rsidR="00127B5D" w:rsidRPr="00653BA1" w:rsidRDefault="00653BA1" w:rsidP="00653BA1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653BA1">
      <w:rPr>
        <w:rFonts w:ascii="Calibri" w:hAnsi="Calibri" w:cs="Calibri"/>
        <w:sz w:val="18"/>
        <w:szCs w:val="18"/>
        <w:lang w:val="x-none" w:eastAsia="en-US"/>
      </w:rPr>
      <w:t xml:space="preserve">Nr referencyjny: </w:t>
    </w:r>
    <w:r w:rsidR="000C5FD2">
      <w:rPr>
        <w:rFonts w:ascii="Calibri" w:hAnsi="Calibri" w:cs="Calibri"/>
        <w:sz w:val="18"/>
        <w:szCs w:val="18"/>
        <w:lang w:val="x-none" w:eastAsia="en-US"/>
      </w:rPr>
      <w:t>5</w:t>
    </w:r>
    <w:r w:rsidRPr="00653BA1">
      <w:rPr>
        <w:rFonts w:ascii="Calibri" w:hAnsi="Calibri" w:cs="Calibri"/>
        <w:sz w:val="18"/>
        <w:szCs w:val="18"/>
        <w:lang w:val="x-none" w:eastAsia="en-US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68F53DE"/>
    <w:multiLevelType w:val="hybridMultilevel"/>
    <w:tmpl w:val="5ED47A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52872CE"/>
    <w:multiLevelType w:val="hybridMultilevel"/>
    <w:tmpl w:val="3F60911A"/>
    <w:lvl w:ilvl="0" w:tplc="4F18AF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F4ADC"/>
    <w:multiLevelType w:val="hybridMultilevel"/>
    <w:tmpl w:val="4B381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C443BC5"/>
    <w:multiLevelType w:val="hybridMultilevel"/>
    <w:tmpl w:val="4C2CC4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0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754202391">
    <w:abstractNumId w:val="18"/>
  </w:num>
  <w:num w:numId="2" w16cid:durableId="1582717822">
    <w:abstractNumId w:val="11"/>
  </w:num>
  <w:num w:numId="3" w16cid:durableId="2144693789">
    <w:abstractNumId w:val="21"/>
  </w:num>
  <w:num w:numId="4" w16cid:durableId="1308776817">
    <w:abstractNumId w:val="22"/>
  </w:num>
  <w:num w:numId="5" w16cid:durableId="256866634">
    <w:abstractNumId w:val="12"/>
  </w:num>
  <w:num w:numId="6" w16cid:durableId="1331786178">
    <w:abstractNumId w:val="13"/>
  </w:num>
  <w:num w:numId="7" w16cid:durableId="1574854323">
    <w:abstractNumId w:val="16"/>
  </w:num>
  <w:num w:numId="8" w16cid:durableId="58134537">
    <w:abstractNumId w:val="20"/>
  </w:num>
  <w:num w:numId="9" w16cid:durableId="1340811776">
    <w:abstractNumId w:val="10"/>
  </w:num>
  <w:num w:numId="10" w16cid:durableId="1241791706">
    <w:abstractNumId w:val="17"/>
  </w:num>
  <w:num w:numId="11" w16cid:durableId="1479569983">
    <w:abstractNumId w:val="15"/>
  </w:num>
  <w:num w:numId="12" w16cid:durableId="754669077">
    <w:abstractNumId w:val="9"/>
  </w:num>
  <w:num w:numId="13" w16cid:durableId="62450198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CBD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39F9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3D65"/>
    <w:rsid w:val="000C5FAE"/>
    <w:rsid w:val="000C5FD2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716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3FE8"/>
    <w:rsid w:val="00194CF3"/>
    <w:rsid w:val="00197122"/>
    <w:rsid w:val="001979DB"/>
    <w:rsid w:val="001A4A3F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2E74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279"/>
    <w:rsid w:val="00241840"/>
    <w:rsid w:val="00241C6C"/>
    <w:rsid w:val="002447F6"/>
    <w:rsid w:val="00244BB6"/>
    <w:rsid w:val="00246434"/>
    <w:rsid w:val="00246A11"/>
    <w:rsid w:val="00252051"/>
    <w:rsid w:val="00255734"/>
    <w:rsid w:val="00256EDD"/>
    <w:rsid w:val="00257369"/>
    <w:rsid w:val="00261B89"/>
    <w:rsid w:val="00264077"/>
    <w:rsid w:val="002648FF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955FB"/>
    <w:rsid w:val="002A2237"/>
    <w:rsid w:val="002A2640"/>
    <w:rsid w:val="002A4CEF"/>
    <w:rsid w:val="002A5798"/>
    <w:rsid w:val="002A5876"/>
    <w:rsid w:val="002A5C1A"/>
    <w:rsid w:val="002A7F4E"/>
    <w:rsid w:val="002B0DBB"/>
    <w:rsid w:val="002B14BE"/>
    <w:rsid w:val="002B17BD"/>
    <w:rsid w:val="002B6740"/>
    <w:rsid w:val="002C317E"/>
    <w:rsid w:val="002C49D9"/>
    <w:rsid w:val="002C6B65"/>
    <w:rsid w:val="002C75A5"/>
    <w:rsid w:val="002C7778"/>
    <w:rsid w:val="002D1166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47858"/>
    <w:rsid w:val="00350282"/>
    <w:rsid w:val="00351E47"/>
    <w:rsid w:val="00353C5F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3FE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4EBF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74D3"/>
    <w:rsid w:val="004E7F7A"/>
    <w:rsid w:val="004F1DB6"/>
    <w:rsid w:val="004F31B5"/>
    <w:rsid w:val="004F4549"/>
    <w:rsid w:val="004F4AC8"/>
    <w:rsid w:val="004F73BB"/>
    <w:rsid w:val="00500D3B"/>
    <w:rsid w:val="0050164D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0AA0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76A29"/>
    <w:rsid w:val="00580351"/>
    <w:rsid w:val="00580642"/>
    <w:rsid w:val="00581CA3"/>
    <w:rsid w:val="00582873"/>
    <w:rsid w:val="00582D56"/>
    <w:rsid w:val="00585EB9"/>
    <w:rsid w:val="00586183"/>
    <w:rsid w:val="00586F80"/>
    <w:rsid w:val="00590E3A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2D0E"/>
    <w:rsid w:val="005A3AF6"/>
    <w:rsid w:val="005A4EF6"/>
    <w:rsid w:val="005A7D9C"/>
    <w:rsid w:val="005B07E1"/>
    <w:rsid w:val="005B1E12"/>
    <w:rsid w:val="005B3172"/>
    <w:rsid w:val="005B588A"/>
    <w:rsid w:val="005C02F8"/>
    <w:rsid w:val="005C13F5"/>
    <w:rsid w:val="005C1C2E"/>
    <w:rsid w:val="005C1CFA"/>
    <w:rsid w:val="005C2B74"/>
    <w:rsid w:val="005C3968"/>
    <w:rsid w:val="005C52B4"/>
    <w:rsid w:val="005C74D9"/>
    <w:rsid w:val="005D2FD5"/>
    <w:rsid w:val="005D3855"/>
    <w:rsid w:val="005D3E53"/>
    <w:rsid w:val="005D435A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2C77"/>
    <w:rsid w:val="00694955"/>
    <w:rsid w:val="006952AC"/>
    <w:rsid w:val="00696298"/>
    <w:rsid w:val="006963C8"/>
    <w:rsid w:val="00697CEE"/>
    <w:rsid w:val="006A1BF6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3B6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663A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633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44CA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339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87194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A73B2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D7959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371C"/>
    <w:rsid w:val="00A96600"/>
    <w:rsid w:val="00A97F70"/>
    <w:rsid w:val="00AA1BF6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D5F90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96CB6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6EF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5EE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2739"/>
    <w:rsid w:val="00DC3754"/>
    <w:rsid w:val="00DC6FCE"/>
    <w:rsid w:val="00DC72B8"/>
    <w:rsid w:val="00DD0167"/>
    <w:rsid w:val="00DD0E2B"/>
    <w:rsid w:val="00DD2EAB"/>
    <w:rsid w:val="00DD3005"/>
    <w:rsid w:val="00DD3AAC"/>
    <w:rsid w:val="00DD5113"/>
    <w:rsid w:val="00DD6A7C"/>
    <w:rsid w:val="00DE0673"/>
    <w:rsid w:val="00DE153E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6B65"/>
    <w:rsid w:val="00DF733B"/>
    <w:rsid w:val="00E00090"/>
    <w:rsid w:val="00E01CAB"/>
    <w:rsid w:val="00E061EE"/>
    <w:rsid w:val="00E110B9"/>
    <w:rsid w:val="00E11444"/>
    <w:rsid w:val="00E16B67"/>
    <w:rsid w:val="00E176CD"/>
    <w:rsid w:val="00E1773C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710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0E20"/>
    <w:rsid w:val="00F042DF"/>
    <w:rsid w:val="00F05931"/>
    <w:rsid w:val="00F05BE3"/>
    <w:rsid w:val="00F05C67"/>
    <w:rsid w:val="00F06144"/>
    <w:rsid w:val="00F11020"/>
    <w:rsid w:val="00F12446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279F8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32C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1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1"/>
    <w:qFormat/>
    <w:locked/>
    <w:rsid w:val="004E74D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F6FDE3-45A5-4EEE-AA4F-E316D4C1D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</dc:creator>
  <cp:keywords/>
  <cp:lastModifiedBy>UG Sienno</cp:lastModifiedBy>
  <cp:revision>205</cp:revision>
  <cp:lastPrinted>2026-03-30T11:48:00Z</cp:lastPrinted>
  <dcterms:created xsi:type="dcterms:W3CDTF">2022-04-28T11:52:00Z</dcterms:created>
  <dcterms:modified xsi:type="dcterms:W3CDTF">2026-03-31T06:28:00Z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